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before="280" w:after="280" w:line="240" w:lineRule="auto"/>
        <w:rPr>
          <w:b/>
          <w:u w:val="single"/>
        </w:rPr>
      </w:pPr>
      <w:r>
        <w:rPr>
          <w:b/>
          <w:u w:val="single"/>
          <w:rtl w:val="0"/>
        </w:rPr>
        <w:t>Keyword Research 101: Uncovering the Hidden Benefits of Quality SEO</w:t>
      </w:r>
    </w:p>
    <w:p w14:paraId="00000017">
      <w:pPr>
        <w:spacing w:before="280" w:after="280" w:line="240" w:lineRule="auto"/>
        <w:rPr>
          <w:i/>
          <w:iCs/>
        </w:rPr>
      </w:pPr>
      <w:r>
        <w:rPr>
          <w:i/>
          <w:iCs/>
          <w:rtl w:val="0"/>
        </w:rPr>
        <w:t>Are you a business owner or manager struggling to generate organic traffic to your website? Do you feel like you've tried everything, yet your website still needs to rank among your top competitors? Improving your website's search engine optimisation (SEO) requires more than basic knowledge. It demands a deep understanding of how to implement effective SEO strategies, which starts with quality keyword research.</w:t>
      </w:r>
    </w:p>
    <w:p w14:paraId="00000018">
      <w:pPr>
        <w:spacing w:before="280" w:after="280" w:line="240" w:lineRule="auto"/>
        <w:rPr>
          <w:i/>
          <w:iCs/>
        </w:rPr>
      </w:pPr>
      <w:r>
        <w:rPr>
          <w:i/>
          <w:iCs/>
          <w:rtl w:val="0"/>
        </w:rPr>
        <w:t xml:space="preserve">In this post, we'll explore the hidden benefits of quality keyword research and how it can help improve your website's visibility, generate leads, and boost your overall revenue. </w:t>
      </w:r>
    </w:p>
    <w:p w14:paraId="00000019">
      <w:pPr>
        <w:spacing w:before="280" w:after="280" w:line="240" w:lineRule="auto"/>
        <w:rPr>
          <w:b/>
        </w:rPr>
      </w:pPr>
      <w:r>
        <w:rPr>
          <w:b/>
          <w:rtl w:val="0"/>
        </w:rPr>
        <w:t>The Challenges of SEO for Businesses</w:t>
      </w:r>
    </w:p>
    <w:p w14:paraId="0000001A">
      <w:pPr>
        <w:spacing w:before="280" w:after="280" w:line="240" w:lineRule="auto"/>
      </w:pPr>
      <w:r>
        <w:rPr>
          <w:rtl w:val="0"/>
        </w:rPr>
        <w:t>The internet is overcrowded with websites, and standing out from the crowd is challenging. With more than 2 billion websites online today, businesses need to work smarter to attract and retain their ideal customers. Effective SEO involves understanding your audience's behaviours and the search terms they use.</w:t>
      </w:r>
    </w:p>
    <w:p w14:paraId="0000001B">
      <w:pPr>
        <w:spacing w:before="280" w:after="280" w:line="240" w:lineRule="auto"/>
      </w:pPr>
      <w:r>
        <w:rPr>
          <w:rtl w:val="0"/>
        </w:rPr>
        <w:t>Keyword research is the foundation of a successful digital marketing campaign. It allows businesses to identify the words and phrases customers are actively searching for to find your business's products, services, and information.</w:t>
      </w:r>
    </w:p>
    <w:p w14:paraId="0000001C">
      <w:pPr>
        <w:spacing w:after="0" w:line="240" w:lineRule="auto"/>
      </w:pPr>
    </w:p>
    <w:p w14:paraId="0000001D">
      <w:pPr>
        <w:spacing w:before="280" w:after="280" w:line="240" w:lineRule="auto"/>
        <w:rPr>
          <w:b/>
        </w:rPr>
      </w:pPr>
      <w:r>
        <w:rPr>
          <w:b/>
          <w:rtl w:val="0"/>
        </w:rPr>
        <w:t>How Professionals Can Help You Improve Your Website and SEO</w:t>
      </w:r>
    </w:p>
    <w:p w14:paraId="0000001E">
      <w:pPr>
        <w:spacing w:before="280" w:after="280" w:line="240" w:lineRule="auto"/>
      </w:pPr>
      <w:r>
        <w:rPr>
          <w:rtl w:val="0"/>
        </w:rPr>
        <w:t>SEO professionals are experts in understanding the various factors that contribute to your website's search engine rankings. They can help you conduct extensive keyword research to identify the words and phrases your ideal customers are searching for.</w:t>
      </w:r>
    </w:p>
    <w:p w14:paraId="0000001F">
      <w:pPr>
        <w:spacing w:before="280" w:after="280" w:line="240" w:lineRule="auto"/>
      </w:pPr>
      <w:r>
        <w:rPr>
          <w:rtl w:val="0"/>
        </w:rPr>
        <w:t>SEO professionals also have the experience and knowledge to recommend the best SEO strategies for your business. They can help you optimise your website's content and structure and improve your website's user experience, which are crucial components in search ranking algorithms.</w:t>
      </w:r>
    </w:p>
    <w:p w14:paraId="00000020">
      <w:pPr>
        <w:spacing w:before="280" w:after="280" w:line="240" w:lineRule="auto"/>
      </w:pPr>
      <w:r>
        <w:rPr>
          <w:rtl w:val="0"/>
        </w:rPr>
        <w:t>One of the best ways to understand the impact of SEO on small businesses is to read about real-life examples and learn from their successes. Here are some examples of Australian SMBs that benefitted from professional SEO services:</w:t>
      </w:r>
    </w:p>
    <w:p w14:paraId="00000021">
      <w:pPr>
        <w:numPr>
          <w:ilvl w:val="0"/>
          <w:numId w:val="1"/>
        </w:numPr>
        <w:spacing w:before="280" w:after="0" w:line="240" w:lineRule="auto"/>
        <w:ind w:left="720" w:hanging="360"/>
        <w:rPr>
          <w:rFonts w:ascii="Times New Roman" w:hAnsi="Times New Roman" w:eastAsia="Times New Roman" w:cs="Times New Roman"/>
          <w:sz w:val="22"/>
          <w:szCs w:val="22"/>
        </w:rPr>
      </w:pPr>
      <w:r>
        <w:rPr>
          <w:b/>
          <w:rtl w:val="0"/>
        </w:rPr>
        <w:t>PuffinFresh</w:t>
      </w:r>
      <w:r>
        <w:rPr>
          <w:rtl w:val="0"/>
        </w:rPr>
        <w:t xml:space="preserve"> - In 2019, this small business saw an incredible 300% increase in website traffic, all thanks to SEO professionals that helped them identify the right keywords and optimise their website accordingly.</w:t>
      </w:r>
    </w:p>
    <w:p w14:paraId="00000022">
      <w:pPr>
        <w:numPr>
          <w:ilvl w:val="0"/>
          <w:numId w:val="1"/>
        </w:numPr>
        <w:spacing w:after="0" w:line="240" w:lineRule="auto"/>
        <w:ind w:left="720" w:hanging="360"/>
        <w:rPr>
          <w:rFonts w:ascii="Times New Roman" w:hAnsi="Times New Roman" w:eastAsia="Times New Roman" w:cs="Times New Roman"/>
          <w:sz w:val="22"/>
          <w:szCs w:val="22"/>
        </w:rPr>
      </w:pPr>
      <w:r>
        <w:rPr>
          <w:b/>
          <w:rtl w:val="0"/>
        </w:rPr>
        <w:t>PureBamboo</w:t>
      </w:r>
      <w:r>
        <w:rPr>
          <w:rtl w:val="0"/>
        </w:rPr>
        <w:t xml:space="preserve"> - After implementing an effective keyword research and optimisation strategy, this small business saw an increase of 400% in organic website traffic in just six months, resulting in a significant increase in revenue.</w:t>
      </w:r>
    </w:p>
    <w:p w14:paraId="00000023">
      <w:pPr>
        <w:numPr>
          <w:ilvl w:val="0"/>
          <w:numId w:val="1"/>
        </w:numPr>
        <w:spacing w:after="280" w:line="240" w:lineRule="auto"/>
        <w:ind w:left="720" w:hanging="360"/>
        <w:rPr>
          <w:rFonts w:ascii="Times New Roman" w:hAnsi="Times New Roman" w:eastAsia="Times New Roman" w:cs="Times New Roman"/>
          <w:sz w:val="22"/>
          <w:szCs w:val="22"/>
        </w:rPr>
      </w:pPr>
      <w:r>
        <w:rPr>
          <w:b/>
          <w:rtl w:val="0"/>
        </w:rPr>
        <w:t>Caffeine Marketing</w:t>
      </w:r>
      <w:r>
        <w:rPr>
          <w:rtl w:val="0"/>
        </w:rPr>
        <w:t xml:space="preserve"> - This digital marketing agency helped a small business named </w:t>
      </w:r>
      <w:r>
        <w:rPr>
          <w:b/>
          <w:rtl w:val="0"/>
        </w:rPr>
        <w:t>Kitchen Couture</w:t>
      </w:r>
      <w:r>
        <w:rPr>
          <w:rtl w:val="0"/>
        </w:rPr>
        <w:t xml:space="preserve"> to identify high-value keywords and optimise their website accordingly, leading to a 289% increase in organic traffic in just four months.</w:t>
      </w:r>
    </w:p>
    <w:p w14:paraId="2012282C">
      <w:pPr>
        <w:spacing w:after="0" w:line="276" w:lineRule="auto"/>
        <w:rPr>
          <w:b/>
          <w:rtl w:val="0"/>
        </w:rPr>
      </w:pPr>
    </w:p>
    <w:p w14:paraId="225E342E">
      <w:pPr>
        <w:spacing w:after="0" w:line="276" w:lineRule="auto"/>
        <w:rPr>
          <w:b/>
          <w:rtl w:val="0"/>
        </w:rPr>
      </w:pPr>
    </w:p>
    <w:p w14:paraId="00000024">
      <w:pPr>
        <w:spacing w:after="0" w:line="276" w:lineRule="auto"/>
        <w:rPr>
          <w:b/>
        </w:rPr>
      </w:pPr>
      <w:r>
        <w:rPr>
          <w:b/>
          <w:rtl w:val="0"/>
        </w:rPr>
        <w:t>Did you know…?</w:t>
      </w:r>
    </w:p>
    <w:p w14:paraId="00000025">
      <w:pPr>
        <w:numPr>
          <w:ilvl w:val="0"/>
          <w:numId w:val="2"/>
        </w:numPr>
        <w:spacing w:before="280" w:after="0" w:line="240" w:lineRule="auto"/>
        <w:ind w:left="720" w:hanging="360"/>
      </w:pPr>
      <w:r>
        <w:rPr>
          <w:rtl w:val="0"/>
        </w:rPr>
        <w:t>A study by Chitika found that the top result on Google's search engine results page (SERP) receives 33% of the traffic, compared to only 18% for the second result.</w:t>
      </w:r>
    </w:p>
    <w:p w14:paraId="00000026">
      <w:pPr>
        <w:numPr>
          <w:ilvl w:val="0"/>
          <w:numId w:val="2"/>
        </w:numPr>
        <w:spacing w:after="0" w:line="240" w:lineRule="auto"/>
        <w:ind w:left="720" w:hanging="360"/>
      </w:pPr>
      <w:r>
        <w:rPr>
          <w:rtl w:val="0"/>
        </w:rPr>
        <w:t>According to BrightEdge, 68% of online experiences begin with a search engine.</w:t>
      </w:r>
    </w:p>
    <w:p w14:paraId="00000027">
      <w:pPr>
        <w:numPr>
          <w:ilvl w:val="0"/>
          <w:numId w:val="2"/>
        </w:numPr>
        <w:spacing w:after="280" w:line="240" w:lineRule="auto"/>
        <w:ind w:left="720" w:hanging="360"/>
      </w:pPr>
      <w:r>
        <w:rPr>
          <w:rtl w:val="0"/>
        </w:rPr>
        <w:t>Google processes over 40,000 search queries every second, equating to over 3.5 billion searches per day.</w:t>
      </w:r>
    </w:p>
    <w:p w14:paraId="00000028">
      <w:pPr>
        <w:spacing w:after="0" w:line="276" w:lineRule="auto"/>
        <w:rPr>
          <w:b/>
        </w:rPr>
      </w:pPr>
      <w:r>
        <w:rPr>
          <w:b/>
          <w:rtl w:val="0"/>
        </w:rPr>
        <w:t>FAQS:</w:t>
      </w:r>
    </w:p>
    <w:p w14:paraId="00000029">
      <w:pPr>
        <w:numPr>
          <w:ilvl w:val="0"/>
          <w:numId w:val="3"/>
        </w:numPr>
        <w:spacing w:before="280" w:after="280" w:line="240" w:lineRule="auto"/>
        <w:ind w:left="720" w:hanging="360"/>
      </w:pPr>
      <w:r>
        <w:rPr>
          <w:b/>
          <w:rtl w:val="0"/>
        </w:rPr>
        <w:t>What is keyword research?</w:t>
      </w:r>
    </w:p>
    <w:p w14:paraId="0000002A">
      <w:pPr>
        <w:spacing w:before="280" w:after="280" w:line="240" w:lineRule="auto"/>
        <w:ind w:left="720" w:firstLine="0"/>
      </w:pPr>
      <w:r>
        <w:rPr>
          <w:rtl w:val="0"/>
        </w:rPr>
        <w:t>Keyword research is the process of identifying keywords and phrases used by your ideal customers when searching for products, services, or information that your business offers.</w:t>
      </w:r>
    </w:p>
    <w:p w14:paraId="0000002B">
      <w:pPr>
        <w:numPr>
          <w:ilvl w:val="0"/>
          <w:numId w:val="4"/>
        </w:numPr>
        <w:spacing w:before="280" w:after="280" w:line="240" w:lineRule="auto"/>
        <w:ind w:left="720" w:hanging="360"/>
      </w:pPr>
      <w:r>
        <w:rPr>
          <w:b/>
          <w:rtl w:val="0"/>
        </w:rPr>
        <w:t>How important is keyword research for SEO?</w:t>
      </w:r>
    </w:p>
    <w:p w14:paraId="0000002C">
      <w:pPr>
        <w:spacing w:before="280" w:after="280" w:line="240" w:lineRule="auto"/>
        <w:ind w:left="720" w:firstLine="0"/>
      </w:pPr>
      <w:r>
        <w:rPr>
          <w:rtl w:val="0"/>
        </w:rPr>
        <w:t>Keyword research is the foundation of a successful SEO campaign. It helps businesses identify the search terms their ideal customers use to find the company's products, services, or information.</w:t>
      </w:r>
    </w:p>
    <w:p w14:paraId="0000002D">
      <w:pPr>
        <w:numPr>
          <w:ilvl w:val="0"/>
          <w:numId w:val="5"/>
        </w:numPr>
        <w:spacing w:before="280" w:after="280" w:line="240" w:lineRule="auto"/>
        <w:ind w:left="720" w:hanging="360"/>
      </w:pPr>
      <w:r>
        <w:rPr>
          <w:b/>
          <w:rtl w:val="0"/>
        </w:rPr>
        <w:t>How do SEO professionals conduct keyword research?</w:t>
      </w:r>
      <w:bookmarkStart w:id="0" w:name="_GoBack"/>
      <w:bookmarkEnd w:id="0"/>
    </w:p>
    <w:p w14:paraId="0000002E">
      <w:pPr>
        <w:spacing w:before="280" w:after="280" w:line="240" w:lineRule="auto"/>
        <w:ind w:left="720" w:firstLine="0"/>
      </w:pPr>
      <w:r>
        <w:rPr>
          <w:rtl w:val="0"/>
        </w:rPr>
        <w:t>SEO professionals use various tools and techniques to conduct extensive keyword research, including Google Keyword Planner, Ahrefs, and SEMrush.</w:t>
      </w:r>
    </w:p>
    <w:p w14:paraId="0000002F">
      <w:pPr>
        <w:spacing w:after="0" w:line="276" w:lineRule="auto"/>
        <w:rPr>
          <w:b/>
          <w:u w:val="single"/>
        </w:rPr>
      </w:pPr>
      <w:r>
        <w:rPr>
          <w:b/>
          <w:u w:val="single"/>
          <w:rtl w:val="0"/>
        </w:rPr>
        <w:t>Conclusion</w:t>
      </w:r>
    </w:p>
    <w:p w14:paraId="00000030">
      <w:pPr>
        <w:spacing w:before="280" w:after="280" w:line="240" w:lineRule="auto"/>
        <w:rPr>
          <w:i/>
          <w:iCs/>
        </w:rPr>
      </w:pPr>
      <w:r>
        <w:rPr>
          <w:i/>
          <w:iCs/>
          <w:rtl w:val="0"/>
        </w:rPr>
        <w:t>Quality keyword research is the backbone of a successful SEO campaign. With the right keywords, your website can rank above your competitors in search results, resulting in missed opportunities to generate leads and revenue.</w:t>
      </w:r>
    </w:p>
    <w:p w14:paraId="00000031">
      <w:pPr>
        <w:spacing w:before="280" w:after="280" w:line="240" w:lineRule="auto"/>
      </w:pPr>
      <w:r>
        <w:rPr>
          <w:i/>
          <w:iCs/>
          <w:rtl w:val="0"/>
        </w:rPr>
        <w:t>Hiring an SEO professional to conduct keyword research and implement an SEO strategy that suits your business needs can significantly affect your website's performance. Remember to check out real-life examples of how small businesses in Australia have benefited from quality SEO services</w:t>
      </w:r>
      <w:r>
        <w:rPr>
          <w:rtl w:val="0"/>
        </w:rPr>
        <w:t>.</w:t>
      </w:r>
    </w:p>
    <w:p w14:paraId="0000003D">
      <w:pPr>
        <w:spacing w:before="240" w:after="240" w:line="276" w:lineRule="auto"/>
        <w:rPr>
          <w:b/>
        </w:rPr>
      </w:pPr>
      <w:r>
        <w:rPr>
          <w:b/>
          <w:rtl w:val="0"/>
        </w:rPr>
        <w:t>ARTICLE SOURCES</w:t>
      </w:r>
    </w:p>
    <w:p w14:paraId="0000003E">
      <w:pPr>
        <w:numPr>
          <w:ilvl w:val="0"/>
          <w:numId w:val="6"/>
        </w:numPr>
        <w:spacing w:before="240" w:after="0" w:afterAutospacing="0" w:line="276" w:lineRule="auto"/>
        <w:ind w:left="720" w:hanging="360"/>
        <w:rPr>
          <w:rFonts w:ascii="Arial" w:hAnsi="Arial" w:eastAsia="Arial" w:cs="Arial"/>
        </w:rPr>
      </w:pPr>
      <w:r>
        <w:fldChar w:fldCharType="begin"/>
      </w:r>
      <w:r>
        <w:instrText xml:space="preserve"> HYPERLINK "http://searchenginejournal.com/keyword-research-benefits" \h </w:instrText>
      </w:r>
      <w:r>
        <w:fldChar w:fldCharType="separate"/>
      </w:r>
      <w:r>
        <w:rPr>
          <w:color w:val="1155CC"/>
          <w:u w:val="single"/>
          <w:rtl w:val="0"/>
        </w:rPr>
        <w:t>http://searchenginejournal.com/keyword-research-benefits</w:t>
      </w:r>
      <w:r>
        <w:rPr>
          <w:color w:val="1155CC"/>
          <w:u w:val="single"/>
          <w:rtl w:val="0"/>
        </w:rPr>
        <w:fldChar w:fldCharType="end"/>
      </w:r>
    </w:p>
    <w:p w14:paraId="0000003F">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"http://moz.com/learn/seo/keyword-research" \h </w:instrText>
      </w:r>
      <w:r>
        <w:fldChar w:fldCharType="separate"/>
      </w:r>
      <w:r>
        <w:rPr>
          <w:color w:val="1155CC"/>
          <w:u w:val="single"/>
          <w:rtl w:val="0"/>
        </w:rPr>
        <w:t>http://moz.com/learn/seo/keyword-research</w:t>
      </w:r>
      <w:r>
        <w:rPr>
          <w:color w:val="1155CC"/>
          <w:u w:val="single"/>
          <w:rtl w:val="0"/>
        </w:rPr>
        <w:fldChar w:fldCharType="end"/>
      </w:r>
    </w:p>
    <w:p w14:paraId="00000040">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"http://ahrefs.com/blog/seo-case-study" \h </w:instrText>
      </w:r>
      <w:r>
        <w:fldChar w:fldCharType="separate"/>
      </w:r>
      <w:r>
        <w:rPr>
          <w:color w:val="1155CC"/>
          <w:u w:val="single"/>
          <w:rtl w:val="0"/>
        </w:rPr>
        <w:t>http://ahrefs.com/blog/seo-case-study</w:t>
      </w:r>
      <w:r>
        <w:rPr>
          <w:color w:val="1155CC"/>
          <w:u w:val="single"/>
          <w:rtl w:val="0"/>
        </w:rPr>
        <w:fldChar w:fldCharType="end"/>
      </w:r>
    </w:p>
    <w:p w14:paraId="00000041">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"http://backlinko.com/keyword-research-guide" \h </w:instrText>
      </w:r>
      <w:r>
        <w:fldChar w:fldCharType="separate"/>
      </w:r>
      <w:r>
        <w:rPr>
          <w:color w:val="1155CC"/>
          <w:u w:val="single"/>
          <w:rtl w:val="0"/>
        </w:rPr>
        <w:t>http://backlinko.com/keyword-research-guide</w:t>
      </w:r>
      <w:r>
        <w:rPr>
          <w:color w:val="1155CC"/>
          <w:u w:val="single"/>
          <w:rtl w:val="0"/>
        </w:rPr>
        <w:fldChar w:fldCharType="end"/>
      </w:r>
    </w:p>
    <w:p w14:paraId="00000042">
      <w:pPr>
        <w:numPr>
          <w:ilvl w:val="0"/>
          <w:numId w:val="6"/>
        </w:numPr>
        <w:spacing w:before="0" w:beforeAutospacing="0" w:after="240" w:line="276" w:lineRule="auto"/>
        <w:ind w:left="720" w:hanging="360"/>
        <w:rPr>
          <w:rFonts w:ascii="Arial" w:hAnsi="Arial" w:eastAsia="Arial" w:cs="Arial"/>
        </w:rPr>
      </w:pPr>
      <w:r>
        <w:fldChar w:fldCharType="begin"/>
      </w:r>
      <w:r>
        <w:instrText xml:space="preserve"> HYPERLINK "http://neilpatel.com/blog/keyword-research-importance" \h </w:instrText>
      </w:r>
      <w:r>
        <w:fldChar w:fldCharType="separate"/>
      </w:r>
      <w:r>
        <w:rPr>
          <w:color w:val="1155CC"/>
          <w:u w:val="single"/>
          <w:rtl w:val="0"/>
        </w:rPr>
        <w:t>http://neilpatel.com/blog/keyword-research-importance</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03D62ECE"/>
    <w:multiLevelType w:val="multilevel"/>
    <w:tmpl w:val="03D62E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0E021D4"/>
    <w:rsid w:val="70BF4F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9"/>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qFormat/>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qFormat/>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qFormat/>
    <w:uiPriority w:val="0"/>
  </w:style>
  <w:style w:type="table" w:customStyle="1" w:styleId="15">
    <w:name w:val="Table Normal2"/>
    <w:qFormat/>
    <w:uiPriority w:val="0"/>
  </w:style>
  <w:style w:type="table" w:customStyle="1" w:styleId="16">
    <w:name w:val="Table Normal3"/>
    <w:qFormat/>
    <w:uiPriority w:val="0"/>
  </w:style>
  <w:style w:type="paragraph" w:styleId="17">
    <w:name w:val="List Paragraph"/>
    <w:basedOn w:val="1"/>
    <w:qFormat/>
    <w:uiPriority w:val="34"/>
    <w:pPr>
      <w:ind w:left="720"/>
      <w:contextualSpacing/>
    </w:pPr>
  </w:style>
  <w:style w:type="character" w:customStyle="1" w:styleId="18">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9">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20">
    <w:name w:val="Heading 3 Char"/>
    <w:basedOn w:val="8"/>
    <w:link w:val="4"/>
    <w:qFormat/>
    <w:uiPriority w:val="9"/>
    <w:rPr>
      <w:rFonts w:ascii="Times New Roman" w:hAnsi="Times New Roman" w:eastAsia="Times New Roman" w:cs="Times New Roman"/>
      <w:b/>
      <w:bCs/>
      <w:kern w:val="0"/>
      <w:sz w:val="27"/>
      <w:szCs w:val="27"/>
      <w:lang w:eastAsia="en-AU"/>
    </w:rPr>
  </w:style>
  <w:style w:type="paragraph" w:customStyle="1" w:styleId="21">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2">
    <w:name w:val="_Style 42"/>
    <w:basedOn w:val="14"/>
    <w:qFormat/>
    <w:uiPriority w:val="0"/>
    <w:pPr>
      <w:spacing w:after="0" w:line="240" w:lineRule="auto"/>
    </w:pPr>
    <w:tblPr>
      <w:tblCellMar>
        <w:top w:w="0" w:type="dxa"/>
        <w:left w:w="108" w:type="dxa"/>
        <w:bottom w:w="0" w:type="dxa"/>
        <w:right w:w="108" w:type="dxa"/>
      </w:tblCellMar>
    </w:tblPr>
  </w:style>
  <w:style w:type="table" w:customStyle="1" w:styleId="23">
    <w:name w:val="_Style 44"/>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CDM9J7/BbN3HBOf8fi/LCq51Zw==">CgMxLjAyCGguZ2pkZ3hzMg5oLmV4OXk4bzN6aXZ2ODIOaC5xbXllcm9jdndsdGEyDmgudTY2aG05MnI4YXZqOAByITEteXpWblc1djZZQ1FKaGU0aGpqMzBWZy1NVjdRU0w3SQ==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F6A42615BAFF4E71962F00EBB7115D77_12</vt:lpwstr>
  </property>
</Properties>
</file>